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BF1F0" w14:textId="436E59EC" w:rsidR="38171FD2" w:rsidRDefault="1056D2A3" w:rsidP="38171FD2">
      <w:pPr>
        <w:jc w:val="center"/>
        <w:rPr>
          <w:rFonts w:ascii="Arial" w:hAnsi="Arial" w:cs="Arial"/>
          <w:b/>
          <w:bCs/>
          <w:color w:val="000000" w:themeColor="text1"/>
          <w:sz w:val="56"/>
          <w:szCs w:val="56"/>
          <w:rtl/>
        </w:rPr>
      </w:pPr>
      <w:bookmarkStart w:id="0" w:name="_Hlk201228711"/>
      <w:r w:rsidRPr="1056D2A3">
        <w:rPr>
          <w:rFonts w:ascii="Segoe UI Emoji" w:hAnsi="Segoe UI Emoji" w:cs="Segoe UI Emoji"/>
          <w:color w:val="000000" w:themeColor="text1"/>
          <w:sz w:val="58"/>
          <w:szCs w:val="58"/>
        </w:rPr>
        <w:t>🖥️</w:t>
      </w:r>
      <w:r w:rsidRPr="1056D2A3">
        <w:rPr>
          <w:rFonts w:ascii="Arial" w:hAnsi="Arial" w:cs="Arial"/>
          <w:b/>
          <w:bCs/>
          <w:color w:val="000000" w:themeColor="text1"/>
          <w:sz w:val="42"/>
          <w:szCs w:val="42"/>
        </w:rPr>
        <w:t xml:space="preserve"> </w:t>
      </w:r>
      <w:r w:rsidRPr="1056D2A3">
        <w:rPr>
          <w:rFonts w:ascii="Arial" w:hAnsi="Arial" w:cs="Arial"/>
          <w:b/>
          <w:bCs/>
          <w:color w:val="000000" w:themeColor="text1"/>
          <w:sz w:val="56"/>
          <w:szCs w:val="56"/>
          <w:rtl/>
        </w:rPr>
        <w:t>أجزاء الحاسوب</w:t>
      </w:r>
      <w:r w:rsidRPr="1056D2A3">
        <w:rPr>
          <w:rFonts w:ascii="Arial" w:hAnsi="Arial" w:cs="Arial"/>
          <w:b/>
          <w:bCs/>
          <w:color w:val="000000" w:themeColor="text1"/>
          <w:sz w:val="56"/>
          <w:szCs w:val="56"/>
        </w:rPr>
        <w:t xml:space="preserve"> </w:t>
      </w:r>
    </w:p>
    <w:p w14:paraId="7B52A00B" w14:textId="77777777" w:rsidR="009B09CF" w:rsidRPr="00032B68" w:rsidRDefault="009B09CF" w:rsidP="009B09CF">
      <w:pPr>
        <w:bidi/>
        <w:jc w:val="both"/>
        <w:divId w:val="1139149202"/>
        <w:rPr>
          <w:rFonts w:ascii="Arial" w:hAnsi="Arial" w:cs="Arial"/>
          <w:color w:val="000000"/>
          <w:sz w:val="38"/>
          <w:szCs w:val="38"/>
          <w:rtl/>
        </w:rPr>
      </w:pPr>
      <w:r w:rsidRPr="00032B68">
        <w:rPr>
          <w:rFonts w:ascii="Arial" w:hAnsi="Arial" w:cs="Arial"/>
          <w:color w:val="000000"/>
          <w:sz w:val="38"/>
          <w:szCs w:val="38"/>
          <w:rtl/>
        </w:rPr>
        <w:t>الحاسوب يتكوّن من أجزاء مهمة تساعده على العمل. منها</w:t>
      </w:r>
      <w:r w:rsidRPr="00032B68">
        <w:rPr>
          <w:rFonts w:ascii="Arial" w:hAnsi="Arial" w:cs="Arial"/>
          <w:color w:val="000000"/>
          <w:sz w:val="38"/>
          <w:szCs w:val="38"/>
        </w:rPr>
        <w:t>:</w:t>
      </w:r>
    </w:p>
    <w:tbl>
      <w:tblPr>
        <w:tblStyle w:val="4-3"/>
        <w:bidiVisual/>
        <w:tblW w:w="9796" w:type="dxa"/>
        <w:jc w:val="center"/>
        <w:tblLook w:val="04A0" w:firstRow="1" w:lastRow="0" w:firstColumn="1" w:lastColumn="0" w:noHBand="0" w:noVBand="1"/>
      </w:tblPr>
      <w:tblGrid>
        <w:gridCol w:w="952"/>
        <w:gridCol w:w="2031"/>
        <w:gridCol w:w="4379"/>
        <w:gridCol w:w="2434"/>
      </w:tblGrid>
      <w:tr w:rsidR="00A77F2C" w:rsidRPr="00032B68" w14:paraId="3555D788" w14:textId="77777777" w:rsidTr="38171F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ivId w:val="11391492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14:paraId="234B21F6" w14:textId="6E7C8EFC" w:rsidR="00A40B92" w:rsidRPr="00032B68" w:rsidRDefault="00295526" w:rsidP="00857554">
            <w:p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color w:val="000000"/>
                <w:sz w:val="38"/>
                <w:szCs w:val="38"/>
                <w:rtl/>
              </w:rPr>
              <w:t>م</w:t>
            </w:r>
          </w:p>
        </w:tc>
        <w:tc>
          <w:tcPr>
            <w:tcW w:w="2036" w:type="dxa"/>
          </w:tcPr>
          <w:p w14:paraId="1462963D" w14:textId="1914747F" w:rsidR="00A40B92" w:rsidRPr="00032B68" w:rsidRDefault="00857554" w:rsidP="0085755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color w:val="000000"/>
                <w:sz w:val="38"/>
                <w:szCs w:val="38"/>
                <w:rtl/>
              </w:rPr>
              <w:t>ال</w:t>
            </w:r>
            <w:r w:rsidR="00295526" w:rsidRPr="00032B68">
              <w:rPr>
                <w:rFonts w:ascii="Arial" w:hAnsi="Arial" w:cs="Arial" w:hint="cs"/>
                <w:color w:val="000000"/>
                <w:sz w:val="38"/>
                <w:szCs w:val="38"/>
                <w:rtl/>
              </w:rPr>
              <w:t>أجزاء</w:t>
            </w:r>
          </w:p>
        </w:tc>
        <w:tc>
          <w:tcPr>
            <w:tcW w:w="4397" w:type="dxa"/>
          </w:tcPr>
          <w:p w14:paraId="252A5AA8" w14:textId="209A2322" w:rsidR="00A40B92" w:rsidRPr="00032B68" w:rsidRDefault="00857554" w:rsidP="0085755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color w:val="000000"/>
                <w:sz w:val="38"/>
                <w:szCs w:val="38"/>
                <w:rtl/>
              </w:rPr>
              <w:t>الاستخدام</w:t>
            </w:r>
          </w:p>
        </w:tc>
        <w:tc>
          <w:tcPr>
            <w:tcW w:w="2408" w:type="dxa"/>
          </w:tcPr>
          <w:p w14:paraId="64E4B738" w14:textId="03D1926D" w:rsidR="00A40B92" w:rsidRPr="00032B68" w:rsidRDefault="00857554" w:rsidP="0085755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color w:val="000000"/>
                <w:sz w:val="38"/>
                <w:szCs w:val="38"/>
                <w:rtl/>
              </w:rPr>
              <w:t>الصورة</w:t>
            </w:r>
          </w:p>
        </w:tc>
      </w:tr>
      <w:tr w:rsidR="00A77F2C" w:rsidRPr="00032B68" w14:paraId="0870C2A1" w14:textId="77777777" w:rsidTr="38171F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139149202"/>
          <w:trHeight w:val="1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Align w:val="center"/>
          </w:tcPr>
          <w:p w14:paraId="393A3D5F" w14:textId="77777777" w:rsidR="00A40B92" w:rsidRPr="00032B68" w:rsidRDefault="00A40B92" w:rsidP="00857554">
            <w:pPr>
              <w:pStyle w:val="aa"/>
              <w:numPr>
                <w:ilvl w:val="0"/>
                <w:numId w:val="14"/>
              </w:num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  <w:tc>
          <w:tcPr>
            <w:tcW w:w="2036" w:type="dxa"/>
            <w:vAlign w:val="center"/>
          </w:tcPr>
          <w:p w14:paraId="0A512B80" w14:textId="47B2ACAF" w:rsidR="00A40B92" w:rsidRPr="00032B68" w:rsidRDefault="00A40B92" w:rsidP="00857554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</w:p>
        </w:tc>
        <w:tc>
          <w:tcPr>
            <w:tcW w:w="4397" w:type="dxa"/>
            <w:vAlign w:val="center"/>
          </w:tcPr>
          <w:p w14:paraId="66FE73A3" w14:textId="7A8909DE" w:rsidR="00A40B92" w:rsidRPr="00032B68" w:rsidRDefault="00A40B92" w:rsidP="008575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4"/>
                <w:szCs w:val="34"/>
                <w:rtl/>
              </w:rPr>
            </w:pPr>
            <w:r w:rsidRPr="00032B68">
              <w:rPr>
                <w:rFonts w:ascii="Arial" w:hAnsi="Arial" w:cs="Arial"/>
                <w:color w:val="000000"/>
                <w:sz w:val="34"/>
                <w:szCs w:val="34"/>
                <w:rtl/>
              </w:rPr>
              <w:t>نرى من خلالها ما يعرضه الحاسوب مثل الصور والكتابة</w:t>
            </w:r>
            <w:r w:rsidRPr="00032B68">
              <w:rPr>
                <w:rFonts w:ascii="Arial" w:hAnsi="Arial" w:cs="Arial"/>
                <w:color w:val="000000"/>
                <w:sz w:val="34"/>
                <w:szCs w:val="34"/>
              </w:rPr>
              <w:t>.</w:t>
            </w:r>
          </w:p>
        </w:tc>
        <w:tc>
          <w:tcPr>
            <w:tcW w:w="2408" w:type="dxa"/>
            <w:vAlign w:val="center"/>
          </w:tcPr>
          <w:p w14:paraId="4AA71F83" w14:textId="4C3D8D28" w:rsidR="00A40B92" w:rsidRPr="00032B68" w:rsidRDefault="00032B68" w:rsidP="008575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noProof/>
                <w:color w:val="000000"/>
                <w:sz w:val="38"/>
                <w:szCs w:val="38"/>
              </w:rPr>
              <w:drawing>
                <wp:inline distT="0" distB="0" distL="0" distR="0" wp14:anchorId="705D1976" wp14:editId="3EA6AD37">
                  <wp:extent cx="1136308" cy="1064946"/>
                  <wp:effectExtent l="0" t="0" r="6985" b="1905"/>
                  <wp:docPr id="166296008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960085" name="صورة 1662960085"/>
                          <pic:cNvPicPr/>
                        </pic:nvPicPr>
                        <pic:blipFill rotWithShape="1">
                          <a:blip r:embed="rId6"/>
                          <a:srcRect l="67397" t="3980" r="1516" b="54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756" cy="1074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F2C" w:rsidRPr="00032B68" w14:paraId="2CB7AB9A" w14:textId="77777777" w:rsidTr="38171FD2">
        <w:trPr>
          <w:divId w:val="1139149202"/>
          <w:trHeight w:val="1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Align w:val="center"/>
          </w:tcPr>
          <w:p w14:paraId="68E74C63" w14:textId="77777777" w:rsidR="00A40B92" w:rsidRPr="00032B68" w:rsidRDefault="00A40B92" w:rsidP="00857554">
            <w:pPr>
              <w:pStyle w:val="aa"/>
              <w:numPr>
                <w:ilvl w:val="0"/>
                <w:numId w:val="14"/>
              </w:num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  <w:tc>
          <w:tcPr>
            <w:tcW w:w="2036" w:type="dxa"/>
            <w:vAlign w:val="center"/>
          </w:tcPr>
          <w:p w14:paraId="0C6A711F" w14:textId="0078DC82" w:rsidR="00A40B92" w:rsidRPr="00032B68" w:rsidRDefault="00A40B92" w:rsidP="00857554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  <w:r w:rsidRPr="00032B68"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  <w:t>لوحة المفاتيح</w:t>
            </w:r>
            <w:r w:rsidRPr="00032B68">
              <w:rPr>
                <w:rFonts w:ascii="Arial" w:hAnsi="Arial" w:cs="Arial" w:hint="cs"/>
                <w:color w:val="000000"/>
                <w:sz w:val="36"/>
                <w:szCs w:val="36"/>
                <w:rtl/>
              </w:rPr>
              <w:t>:</w:t>
            </w:r>
          </w:p>
        </w:tc>
        <w:tc>
          <w:tcPr>
            <w:tcW w:w="4397" w:type="dxa"/>
            <w:vAlign w:val="center"/>
          </w:tcPr>
          <w:p w14:paraId="6A826F1A" w14:textId="491C8292" w:rsidR="00A40B92" w:rsidRPr="00032B68" w:rsidRDefault="00295526" w:rsidP="00857554">
            <w:pPr>
              <w:tabs>
                <w:tab w:val="num" w:pos="720"/>
              </w:tabs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4"/>
                <w:szCs w:val="34"/>
                <w:rtl/>
              </w:rPr>
            </w:pPr>
            <w:r w:rsidRPr="00032B68">
              <w:rPr>
                <w:rFonts w:ascii="Arial" w:hAnsi="Arial" w:cs="Arial"/>
                <w:color w:val="000000"/>
                <w:sz w:val="34"/>
                <w:szCs w:val="34"/>
                <w:rtl/>
              </w:rPr>
              <w:t>نستخدمها للكتابة وإدخال الأوامر</w:t>
            </w:r>
            <w:r w:rsidRPr="00032B68">
              <w:rPr>
                <w:rFonts w:ascii="Arial" w:hAnsi="Arial" w:cs="Arial"/>
                <w:color w:val="000000"/>
                <w:sz w:val="34"/>
                <w:szCs w:val="34"/>
              </w:rPr>
              <w:t>.</w:t>
            </w:r>
          </w:p>
        </w:tc>
        <w:tc>
          <w:tcPr>
            <w:tcW w:w="2408" w:type="dxa"/>
            <w:vAlign w:val="center"/>
          </w:tcPr>
          <w:p w14:paraId="28ED252B" w14:textId="77777777" w:rsidR="00A40B92" w:rsidRPr="00032B68" w:rsidRDefault="00A40B92" w:rsidP="008575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</w:tr>
      <w:tr w:rsidR="00A77F2C" w:rsidRPr="00032B68" w14:paraId="1E2F484D" w14:textId="77777777" w:rsidTr="38171F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139149202"/>
          <w:trHeight w:val="1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Align w:val="center"/>
          </w:tcPr>
          <w:p w14:paraId="1D3F09A4" w14:textId="77777777" w:rsidR="00A40B92" w:rsidRPr="00032B68" w:rsidRDefault="00A40B92" w:rsidP="00857554">
            <w:pPr>
              <w:pStyle w:val="aa"/>
              <w:numPr>
                <w:ilvl w:val="0"/>
                <w:numId w:val="14"/>
              </w:num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  <w:tc>
          <w:tcPr>
            <w:tcW w:w="2036" w:type="dxa"/>
            <w:vAlign w:val="center"/>
          </w:tcPr>
          <w:p w14:paraId="16619220" w14:textId="278014AF" w:rsidR="00A40B92" w:rsidRPr="00032B68" w:rsidRDefault="00A40B92" w:rsidP="00A77F2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</w:p>
        </w:tc>
        <w:tc>
          <w:tcPr>
            <w:tcW w:w="4397" w:type="dxa"/>
            <w:vAlign w:val="center"/>
          </w:tcPr>
          <w:p w14:paraId="382F9C48" w14:textId="6D86F95C" w:rsidR="00A40B92" w:rsidRPr="00032B68" w:rsidRDefault="00295526" w:rsidP="008575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4"/>
                <w:szCs w:val="34"/>
                <w:rtl/>
              </w:rPr>
            </w:pPr>
            <w:r w:rsidRPr="00032B68">
              <w:rPr>
                <w:rFonts w:ascii="Arial" w:hAnsi="Arial" w:cs="Arial"/>
                <w:color w:val="000000"/>
                <w:sz w:val="34"/>
                <w:szCs w:val="34"/>
                <w:rtl/>
              </w:rPr>
              <w:t>نحرك بها السهم ونختار الأزرار</w:t>
            </w:r>
            <w:r w:rsidRPr="00032B68">
              <w:rPr>
                <w:rFonts w:ascii="Arial" w:hAnsi="Arial" w:cs="Arial"/>
                <w:color w:val="000000"/>
                <w:sz w:val="34"/>
                <w:szCs w:val="34"/>
              </w:rPr>
              <w:t>.</w:t>
            </w:r>
          </w:p>
        </w:tc>
        <w:tc>
          <w:tcPr>
            <w:tcW w:w="2408" w:type="dxa"/>
            <w:vAlign w:val="center"/>
          </w:tcPr>
          <w:p w14:paraId="158B5B03" w14:textId="1B33AFEF" w:rsidR="00A40B92" w:rsidRPr="00032B68" w:rsidRDefault="00A77F2C" w:rsidP="008575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noProof/>
                <w:color w:val="000000"/>
                <w:sz w:val="38"/>
                <w:szCs w:val="38"/>
              </w:rPr>
              <w:drawing>
                <wp:inline distT="0" distB="0" distL="0" distR="0" wp14:anchorId="28F13606" wp14:editId="48B2419F">
                  <wp:extent cx="1136308" cy="1064946"/>
                  <wp:effectExtent l="0" t="0" r="6985" b="0"/>
                  <wp:docPr id="88606228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960085" name="صورة 1662960085"/>
                          <pic:cNvPicPr/>
                        </pic:nvPicPr>
                        <pic:blipFill rotWithShape="1">
                          <a:blip r:embed="rId6"/>
                          <a:srcRect l="66973" t="55880" r="1940" b="29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756" cy="1074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F2C" w:rsidRPr="00032B68" w14:paraId="67D25EED" w14:textId="77777777" w:rsidTr="38171FD2">
        <w:trPr>
          <w:divId w:val="1139149202"/>
          <w:trHeight w:val="1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Align w:val="center"/>
          </w:tcPr>
          <w:p w14:paraId="16F56D05" w14:textId="77777777" w:rsidR="00A40B92" w:rsidRPr="00032B68" w:rsidRDefault="00A40B92" w:rsidP="00857554">
            <w:pPr>
              <w:pStyle w:val="aa"/>
              <w:numPr>
                <w:ilvl w:val="0"/>
                <w:numId w:val="14"/>
              </w:num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  <w:tc>
          <w:tcPr>
            <w:tcW w:w="2036" w:type="dxa"/>
            <w:vAlign w:val="center"/>
          </w:tcPr>
          <w:p w14:paraId="60641163" w14:textId="04DC878C" w:rsidR="00A40B92" w:rsidRPr="00032B68" w:rsidRDefault="00032B68" w:rsidP="00032B68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</w:pPr>
            <w:r w:rsidRPr="00032B68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وحدة النظام:</w:t>
            </w:r>
          </w:p>
        </w:tc>
        <w:tc>
          <w:tcPr>
            <w:tcW w:w="4397" w:type="dxa"/>
            <w:vAlign w:val="center"/>
          </w:tcPr>
          <w:p w14:paraId="79FBE21F" w14:textId="40EC14A1" w:rsidR="00A40B92" w:rsidRPr="00032B68" w:rsidRDefault="00295526" w:rsidP="008575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/>
                <w:color w:val="000000"/>
                <w:sz w:val="34"/>
                <w:szCs w:val="34"/>
                <w:rtl/>
              </w:rPr>
              <w:t>هي الجزء الأساسي، وتحتوي على عقل الحاسوب</w:t>
            </w:r>
            <w:r w:rsidRPr="00032B68">
              <w:rPr>
                <w:rFonts w:ascii="Arial" w:hAnsi="Arial" w:cs="Arial"/>
                <w:color w:val="000000"/>
                <w:sz w:val="34"/>
                <w:szCs w:val="34"/>
              </w:rPr>
              <w:t>.</w:t>
            </w:r>
          </w:p>
        </w:tc>
        <w:tc>
          <w:tcPr>
            <w:tcW w:w="2408" w:type="dxa"/>
            <w:vAlign w:val="center"/>
          </w:tcPr>
          <w:p w14:paraId="4F1EB353" w14:textId="4A26C417" w:rsidR="00A40B92" w:rsidRPr="00032B68" w:rsidRDefault="00A40B92" w:rsidP="008575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</w:tr>
      <w:tr w:rsidR="00A77F2C" w:rsidRPr="00032B68" w14:paraId="137C14C1" w14:textId="77777777" w:rsidTr="38171F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divId w:val="1139149202"/>
          <w:trHeight w:val="1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Align w:val="center"/>
          </w:tcPr>
          <w:p w14:paraId="0C9099E5" w14:textId="77777777" w:rsidR="00A40B92" w:rsidRPr="00032B68" w:rsidRDefault="00A40B92" w:rsidP="00857554">
            <w:pPr>
              <w:pStyle w:val="aa"/>
              <w:numPr>
                <w:ilvl w:val="0"/>
                <w:numId w:val="14"/>
              </w:num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  <w:tc>
          <w:tcPr>
            <w:tcW w:w="2036" w:type="dxa"/>
            <w:vAlign w:val="center"/>
          </w:tcPr>
          <w:p w14:paraId="226C99F8" w14:textId="6062C71D" w:rsidR="00A40B92" w:rsidRPr="00032B68" w:rsidRDefault="00A40B92" w:rsidP="00857554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</w:p>
        </w:tc>
        <w:tc>
          <w:tcPr>
            <w:tcW w:w="4397" w:type="dxa"/>
            <w:vAlign w:val="center"/>
          </w:tcPr>
          <w:p w14:paraId="3B5B8647" w14:textId="0D9341C0" w:rsidR="00A40B92" w:rsidRPr="00032B68" w:rsidRDefault="00295526" w:rsidP="008575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4"/>
                <w:szCs w:val="34"/>
                <w:rtl/>
              </w:rPr>
            </w:pPr>
            <w:r w:rsidRPr="00032B68">
              <w:rPr>
                <w:rFonts w:ascii="Arial" w:hAnsi="Arial" w:cs="Arial"/>
                <w:color w:val="000000"/>
                <w:sz w:val="34"/>
                <w:szCs w:val="34"/>
                <w:rtl/>
              </w:rPr>
              <w:t>تصدر الأصوات من الحاسوب</w:t>
            </w:r>
            <w:r w:rsidRPr="00032B68">
              <w:rPr>
                <w:rFonts w:ascii="Arial" w:hAnsi="Arial" w:cs="Arial"/>
                <w:color w:val="000000"/>
                <w:sz w:val="34"/>
                <w:szCs w:val="34"/>
              </w:rPr>
              <w:t>.</w:t>
            </w:r>
          </w:p>
        </w:tc>
        <w:tc>
          <w:tcPr>
            <w:tcW w:w="2408" w:type="dxa"/>
            <w:vAlign w:val="center"/>
          </w:tcPr>
          <w:p w14:paraId="413B1AB3" w14:textId="36BBC1A0" w:rsidR="00A40B92" w:rsidRPr="00032B68" w:rsidRDefault="00032B68" w:rsidP="008575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  <w:r w:rsidRPr="00032B68">
              <w:rPr>
                <w:rFonts w:ascii="Arial" w:hAnsi="Arial" w:cs="Arial" w:hint="cs"/>
                <w:noProof/>
                <w:color w:val="000000"/>
                <w:sz w:val="38"/>
                <w:szCs w:val="38"/>
              </w:rPr>
              <w:drawing>
                <wp:inline distT="0" distB="0" distL="0" distR="0" wp14:anchorId="5BFFDEE8" wp14:editId="52E0FDC2">
                  <wp:extent cx="1408671" cy="918754"/>
                  <wp:effectExtent l="0" t="0" r="0" b="0"/>
                  <wp:docPr id="589979999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960085" name="صورة 1662960085"/>
                          <pic:cNvPicPr/>
                        </pic:nvPicPr>
                        <pic:blipFill rotWithShape="1">
                          <a:blip r:embed="rId6"/>
                          <a:srcRect l="35383" t="65457" r="35512" b="76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546" cy="9317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526" w:rsidRPr="00032B68" w14:paraId="55971DD3" w14:textId="77777777" w:rsidTr="38171FD2">
        <w:trPr>
          <w:divId w:val="1139149202"/>
          <w:trHeight w:val="1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Align w:val="center"/>
          </w:tcPr>
          <w:p w14:paraId="2B6B3E5C" w14:textId="77777777" w:rsidR="00295526" w:rsidRPr="00032B68" w:rsidRDefault="00295526" w:rsidP="00857554">
            <w:pPr>
              <w:pStyle w:val="aa"/>
              <w:numPr>
                <w:ilvl w:val="0"/>
                <w:numId w:val="14"/>
              </w:numPr>
              <w:bidi/>
              <w:jc w:val="center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  <w:tc>
          <w:tcPr>
            <w:tcW w:w="2036" w:type="dxa"/>
            <w:vAlign w:val="center"/>
          </w:tcPr>
          <w:p w14:paraId="4C441ED9" w14:textId="4CD58AD7" w:rsidR="00295526" w:rsidRPr="00032B68" w:rsidRDefault="00032B68" w:rsidP="00857554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الكاميرا:</w:t>
            </w:r>
          </w:p>
        </w:tc>
        <w:tc>
          <w:tcPr>
            <w:tcW w:w="4397" w:type="dxa"/>
            <w:vAlign w:val="center"/>
          </w:tcPr>
          <w:p w14:paraId="6C60409F" w14:textId="1196669B" w:rsidR="00295526" w:rsidRPr="00032B68" w:rsidRDefault="00295526" w:rsidP="008575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4"/>
                <w:szCs w:val="34"/>
                <w:rtl/>
              </w:rPr>
            </w:pPr>
            <w:r w:rsidRPr="00032B68">
              <w:rPr>
                <w:rFonts w:ascii="Arial" w:hAnsi="Arial" w:cs="Arial"/>
                <w:color w:val="000000"/>
                <w:sz w:val="34"/>
                <w:szCs w:val="34"/>
                <w:rtl/>
              </w:rPr>
              <w:t>تلتقط الصور وتُستخدم في المكالمات</w:t>
            </w:r>
            <w:r w:rsidRPr="00032B68">
              <w:rPr>
                <w:rFonts w:ascii="Arial" w:hAnsi="Arial" w:cs="Arial"/>
                <w:color w:val="000000"/>
                <w:sz w:val="34"/>
                <w:szCs w:val="34"/>
              </w:rPr>
              <w:t>.</w:t>
            </w:r>
          </w:p>
        </w:tc>
        <w:tc>
          <w:tcPr>
            <w:tcW w:w="2408" w:type="dxa"/>
            <w:vAlign w:val="center"/>
          </w:tcPr>
          <w:p w14:paraId="439C1324" w14:textId="07BA0576" w:rsidR="00295526" w:rsidRPr="00032B68" w:rsidRDefault="00295526" w:rsidP="008575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38"/>
                <w:szCs w:val="38"/>
                <w:rtl/>
              </w:rPr>
            </w:pPr>
          </w:p>
        </w:tc>
      </w:tr>
    </w:tbl>
    <w:p w14:paraId="2CAFCFB9" w14:textId="59DE8B37" w:rsidR="38171FD2" w:rsidRPr="0088480F" w:rsidRDefault="38171FD2" w:rsidP="0088480F">
      <w:pPr>
        <w:bidi/>
        <w:spacing w:before="240" w:line="360" w:lineRule="auto"/>
        <w:jc w:val="both"/>
        <w:divId w:val="1139149202"/>
        <w:rPr>
          <w:rFonts w:ascii="Arial" w:hAnsi="Arial" w:cs="Arial"/>
          <w:color w:val="000000"/>
          <w:sz w:val="40"/>
          <w:szCs w:val="40"/>
        </w:rPr>
      </w:pPr>
      <w:r w:rsidRPr="38171FD2">
        <w:rPr>
          <w:rFonts w:ascii="Arial" w:hAnsi="Arial" w:cs="Arial"/>
          <w:color w:val="000000" w:themeColor="text1"/>
          <w:sz w:val="40"/>
          <w:szCs w:val="40"/>
          <w:rtl/>
        </w:rPr>
        <w:t xml:space="preserve">كل جزء من هذه </w:t>
      </w:r>
      <w:r w:rsidRPr="38171FD2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>الأجزاء</w:t>
      </w:r>
      <w:r w:rsidRPr="38171FD2">
        <w:rPr>
          <w:rFonts w:ascii="Arial" w:hAnsi="Arial" w:cs="Arial"/>
          <w:color w:val="000000" w:themeColor="text1"/>
          <w:sz w:val="40"/>
          <w:szCs w:val="40"/>
          <w:rtl/>
        </w:rPr>
        <w:t xml:space="preserve"> له دور يساعد الحاسوب على العمل بشكل سهل وممتع!</w:t>
      </w:r>
      <w:bookmarkEnd w:id="0"/>
    </w:p>
    <w:sectPr w:rsidR="38171FD2" w:rsidRPr="0088480F" w:rsidSect="005652E1">
      <w:pgSz w:w="12240" w:h="15840"/>
      <w:pgMar w:top="992" w:right="992" w:bottom="992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C176AD"/>
    <w:multiLevelType w:val="multilevel"/>
    <w:tmpl w:val="F6E66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D90B41"/>
    <w:multiLevelType w:val="multilevel"/>
    <w:tmpl w:val="F6E66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E8080D"/>
    <w:multiLevelType w:val="multilevel"/>
    <w:tmpl w:val="F6E66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156448"/>
    <w:multiLevelType w:val="multilevel"/>
    <w:tmpl w:val="F6E66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AE0C8F"/>
    <w:multiLevelType w:val="multilevel"/>
    <w:tmpl w:val="0428B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8960500">
    <w:abstractNumId w:val="8"/>
  </w:num>
  <w:num w:numId="2" w16cid:durableId="1304391031">
    <w:abstractNumId w:val="6"/>
  </w:num>
  <w:num w:numId="3" w16cid:durableId="775952717">
    <w:abstractNumId w:val="5"/>
  </w:num>
  <w:num w:numId="4" w16cid:durableId="1587878825">
    <w:abstractNumId w:val="4"/>
  </w:num>
  <w:num w:numId="5" w16cid:durableId="396518770">
    <w:abstractNumId w:val="7"/>
  </w:num>
  <w:num w:numId="6" w16cid:durableId="337001393">
    <w:abstractNumId w:val="3"/>
  </w:num>
  <w:num w:numId="7" w16cid:durableId="817501015">
    <w:abstractNumId w:val="2"/>
  </w:num>
  <w:num w:numId="8" w16cid:durableId="1888640655">
    <w:abstractNumId w:val="1"/>
  </w:num>
  <w:num w:numId="9" w16cid:durableId="1271595093">
    <w:abstractNumId w:val="0"/>
  </w:num>
  <w:num w:numId="10" w16cid:durableId="1416054540">
    <w:abstractNumId w:val="13"/>
  </w:num>
  <w:num w:numId="11" w16cid:durableId="1908804231">
    <w:abstractNumId w:val="10"/>
  </w:num>
  <w:num w:numId="12" w16cid:durableId="563688488">
    <w:abstractNumId w:val="9"/>
  </w:num>
  <w:num w:numId="13" w16cid:durableId="667486785">
    <w:abstractNumId w:val="11"/>
  </w:num>
  <w:num w:numId="14" w16cid:durableId="5040540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gutterAtTop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B68"/>
    <w:rsid w:val="00034616"/>
    <w:rsid w:val="0006063C"/>
    <w:rsid w:val="0015074B"/>
    <w:rsid w:val="001D0414"/>
    <w:rsid w:val="00295526"/>
    <w:rsid w:val="0029639D"/>
    <w:rsid w:val="00326F90"/>
    <w:rsid w:val="00444285"/>
    <w:rsid w:val="005652E1"/>
    <w:rsid w:val="005A3746"/>
    <w:rsid w:val="0072223E"/>
    <w:rsid w:val="00857554"/>
    <w:rsid w:val="0088480F"/>
    <w:rsid w:val="009B09CF"/>
    <w:rsid w:val="00A40B92"/>
    <w:rsid w:val="00A77F2C"/>
    <w:rsid w:val="00A81BCD"/>
    <w:rsid w:val="00AA1D8D"/>
    <w:rsid w:val="00B47730"/>
    <w:rsid w:val="00CB0664"/>
    <w:rsid w:val="00E63E68"/>
    <w:rsid w:val="00ED43F9"/>
    <w:rsid w:val="00F81E1D"/>
    <w:rsid w:val="00FC693F"/>
    <w:rsid w:val="1056D2A3"/>
    <w:rsid w:val="38171FD2"/>
    <w:rsid w:val="58A6EB5C"/>
    <w:rsid w:val="6471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66C319"/>
  <w14:defaultImageDpi w14:val="300"/>
  <w15:docId w15:val="{714FCBF3-0F5E-43F4-A17E-03DB1858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sz w:val="28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العنوان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عنوان فرعي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نص أساسي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نص أساسي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نص أساسي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نص ماكرو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اقتباس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عنوان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اقتباس مكثف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9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a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Normal (Web)"/>
    <w:basedOn w:val="a1"/>
    <w:uiPriority w:val="99"/>
    <w:semiHidden/>
    <w:unhideWhenUsed/>
    <w:rsid w:val="00F81E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4-3">
    <w:name w:val="Grid Table 4 Accent 3"/>
    <w:basedOn w:val="a3"/>
    <w:uiPriority w:val="49"/>
    <w:rsid w:val="00857554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39451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113914920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Manager/>
  <Company/>
  <LinksUpToDate>false</LinksUpToDate>
  <CharactersWithSpaces>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يوسف منصور يوسف الخليفى</cp:lastModifiedBy>
  <cp:revision>7</cp:revision>
  <dcterms:created xsi:type="dcterms:W3CDTF">2025-07-09T12:41:00Z</dcterms:created>
  <dcterms:modified xsi:type="dcterms:W3CDTF">2025-08-12T15:47:00Z</dcterms:modified>
  <cp:category/>
</cp:coreProperties>
</file>